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2274965" name="1abe56e0-d290-11ef-ae6e-332591d3e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974485" name="1abe56e0-d290-11ef-ae6e-332591d3e5d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3.OG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1808122" name="4af13f70-d291-11ef-a470-09d4a512c6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872938" name="4af13f70-d291-11ef-a470-09d4a512c61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0413881" name="66829720-d291-11ef-a793-91d3ea5ee3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516754" name="66829720-d291-11ef-a793-91d3ea5ee30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Wandbeläge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6375154" name="7e32e410-d291-11ef-acca-fd51c79c8e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466713" name="7e32e410-d291-11ef-acca-fd51c79c8ed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3.OG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4562711" name="a76c2cb0-d291-11ef-973e-a13a595c63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409792" name="a76c2cb0-d291-11ef-973e-a13a595c636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8654479" name="ce56a350-d291-11ef-8235-f72a38a39e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921556" name="ce56a350-d291-11ef-8235-f72a38a39e0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3.OG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4861629" name="ef922d00-d291-11ef-ac8b-8342ed35eb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761688" name="ef922d00-d291-11ef-ac8b-8342ed35ebb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1759639" name="460e26a0-d294-11ef-a147-09f381314d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5453" name="460e26a0-d294-11ef-a147-09f381314df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6872361" name="5c7db630-d294-11ef-8f11-693ea8e1d0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853114" name="5c7db630-d294-11ef-8f11-693ea8e1d0e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9801590" name="6e87c8c0-d294-11ef-8d7b-c138721d7c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622512" name="6e87c8c0-d294-11ef-8d7b-c138721d7c5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(elastische) Bodenbeläge / Wand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6334784" name="84aa49c0-d294-11ef-ae08-efc982d32d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85789" name="84aa49c0-d294-11ef-ae08-efc982d32db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Reduit/ Schlafzimmer </w:t>
            </w:r>
          </w:p>
          <w:p>
            <w:pPr>
              <w:spacing w:before="0" w:after="0" w:line="240" w:lineRule="auto"/>
            </w:pPr>
            <w:r>
              <w:t>2.OG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5933953" name="6cdeb730-d295-11ef-a359-cd716a779b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996417" name="6cdeb730-d295-11ef-a359-cd716a779bd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Reduit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9621591" name="8f0b3090-d295-11ef-9f36-0da3e7ffdd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095127" name="8f0b3090-d295-11ef-9f36-0da3e7ffdde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2. OG Haus 2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2694615" name="2d218c50-d298-11ef-9a85-8906b86f84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657233" name="2d218c50-d298-11ef-9a85-8906b86f84f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1+2</w:t>
            </w:r>
          </w:p>
          <w:p>
            <w:pPr>
              <w:spacing w:before="0" w:after="0" w:line="240" w:lineRule="auto"/>
            </w:pPr>
            <w:r>
              <w:t>2. OG Haus 2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412717" name="64bd1530-d298-11ef-8b2c-83c03fc977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869862" name="64bd1530-d298-11ef-8b2c-83c03fc9771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Haus 2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0357476" name="8eaa92a0-d298-11ef-a3b5-5f7067f063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700093" name="8eaa92a0-d298-11ef-a3b5-5f7067f063a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Haus 2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Wandbeläge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7262076" name="b12cf430-d298-11ef-aa36-8131d2cea9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020121" name="b12cf430-d298-11ef-aa36-8131d2cea9f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9900543" name="523aa260-d419-11ef-92ca-773f008dfb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827395" name="523aa260-d419-11ef-92ca-773f008dfb2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5990756" name="77e91690-d419-11ef-ae19-1354c8e28d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906110" name="77e91690-d419-11ef-ae19-1354c8e28d9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9481395" name="9033f5d0-d419-11ef-8172-298d79b921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354913" name="9033f5d0-d419-11ef-8172-298d79b921a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8311560" name="1d121fe0-d41a-11ef-84dd-0bfacd7958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280808" name="1d121fe0-d41a-11ef-84dd-0bfacd7958a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387739" name="44da9a70-d41a-11ef-8018-5d13feae1f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165708" name="44da9a70-d41a-11ef-8018-5d13feae1fe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0142068" name="598a2a80-d41a-11ef-8399-8dcc6fad65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943292" name="598a2a80-d41a-11ef-8399-8dcc6fad65e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2100070" name="a853d800-d41a-11ef-a499-0d124380f7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0106" name="a853d800-d41a-11ef-a499-0d124380f73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2.OG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0231867" name="6b488790-ee04-11ef-ac86-d12f4113a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495320" name="6b488790-ee04-11ef-ac86-d12f4113a5d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Boden / Wand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2384763" name="a4b68680-ee04-11ef-92bb-6fd6a7f4a4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733996" name="a4b68680-ee04-11ef-92bb-6fd6a7f4a45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5805024" name="c4bad340-ee05-11ef-90ce-49fca9c001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824225" name="c4bad340-ee05-11ef-90ce-49fca9c0011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1457206" name="e2bb0810-ee05-11ef-966e-3bb4c72c2e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784428" name="e2bb0810-ee05-11ef-966e-3bb4c72c2ea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Haus 2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3925354" name="3cf457d0-ee08-11ef-9899-4f6b6b4458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619496" name="3cf457d0-ee08-11ef-9899-4f6b6b4458f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2. OG Haus 2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7876175" name="603aa5a0-ee08-11ef-b3af-f11ecd298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175519" name="603aa5a0-ee08-11ef-b3af-f11ecd2988b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Oberdorfstrasse 10, 9102 Herisau</w:t>
          </w:r>
        </w:p>
        <w:p>
          <w:pPr>
            <w:spacing w:before="0" w:after="0"/>
          </w:pPr>
          <w:r>
            <w:t>117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